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336927" name="14756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794014" name="14756bf0-00e0-11f1-bddf-0d0aebe13f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9423555" name="9577d99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739302" name="9577d990-00e0-11f1-bddf-0d0aebe13f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223479" name="9eedc42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049547" name="9eedc420-00e1-11f1-bddf-0d0aebe13f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6601217" name="96903c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696710" name="96903c80-00e2-11f1-bddf-0d0aebe13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6480020" name="75354e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891364" name="75354e80-00e3-11f1-bddf-0d0aebe13f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116457" name="f95620e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555315" name="f95620e0-00e8-11f1-bddf-0d0aebe13f0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444625" name="768944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887381" name="768944c0-00ee-11f1-bddf-0d0aebe13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660206" name="dacd73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274748" name="dacd7370-00ee-11f1-bddf-0d0aebe13f0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3175255" name="95206c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207952" name="95206cf0-00ef-11f1-bddf-0d0aebe13f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0595321" name="dd88f48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821319" name="dd88f480-00ef-11f1-bddf-0d0aebe13f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810900" name="f072d10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626930" name="f072d100-00f5-11f1-bddf-0d0aebe13f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6433314" name="5751ced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754496" name="5751ced0-00f6-11f1-bddf-0d0aebe13f0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1784123" name="0bcccf9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59811" name="0bcccf90-00f7-11f1-bddf-0d0aebe13f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6529547" name="ae882bb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357230" name="ae882bb0-00e0-11f1-bddf-0d0aebe13f0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10481" name="baab8d9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298268" name="baab8d90-00e2-11f1-bddf-0d0aebe13f0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8328344" name="a5a053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250913" name="a5a05380-00e3-11f1-bddf-0d0aebe13f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3493403" name="d589650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21699" name="d5896500-00e8-11f1-bddf-0d0aebe13f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038926" name="8d54fe1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59752" name="8d54fe10-00ee-11f1-bddf-0d0aebe13f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4184257" name="1e87b5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983794" name="1e87b530-00ef-11f1-bddf-0d0aebe13f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5291527" name="a3b0c2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624223" name="a3b0c210-00ef-11f1-bddf-0d0aebe13f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5678879" name="fcedda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099350" name="fceddab0-00f5-11f1-bddf-0d0aebe13f0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0117840" name="64a844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54373" name="64a84460-00f6-11f1-bddf-0d0aebe13f0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5325000" name="1dcd45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163251" name="1dcd4530-00f7-11f1-bddf-0d0aebe13f0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Radiatirennischen 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0875487" name="d07970d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493099" name="d07970d0-00e0-11f1-bddf-0d0aebe13f0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Radiatirennischen 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9621623" name="10aab2e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92133" name="10aab2e0-00e1-11f1-bddf-0d0aebe13f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7403956" name="526a361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244265" name="526a3610-00e1-11f1-bddf-0d0aebe13f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7842868" name="daa3903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619649" name="daa39030-00e1-11f1-bddf-0d0aebe13f0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1745866" name="183551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692075" name="183551c0-00ee-11f1-bddf-0d0aebe13f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2488096" name="c0d84a2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996954" name="c0d84a20-00ef-11f1-bddf-0d0aebe13f0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8080378" name="2954958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052040" name="29549580-00f6-11f1-bddf-0d0aebe13f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1076957" name="75d7122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273183" name="75d71220-00f6-11f1-bddf-0d0aebe13f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2026733" name="bb32ce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220659" name="bb32cee0-00f6-11f1-bddf-0d0aebe13f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9520540" name="d395a2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060801" name="d395a2f0-00f6-11f1-bddf-0d0aebe13f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3154620" name="ff2389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410" name="ff2389f0-00f6-11f1-bddf-0d0aebe13f0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7851204" name="1dab4a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110707" name="1dab4ad0-00e2-11f1-bddf-0d0aebe13f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9424806" name="93e9b82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885516" name="93e9b820-00e3-11f1-bddf-0d0aebe13f0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7242556" name="c7b4b00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280682" name="c7b4b000-00ee-11f1-bddf-0d0aebe13f0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160365" name="83e56a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508008" name="83e56a30-00ef-11f1-bddf-0d0aebe13f0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357717" name="dd54684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008836" name="dd546840-00f5-11f1-bddf-0d0aebe13f0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4590413" name="46430c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154800" name="46430c30-00f6-11f1-bddf-0d0aebe13f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7964887" name="4b0b80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640005" name="4b0b80d0-00e2-11f1-bddf-0d0aebe13f0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4740250" name="f4f98c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00876" name="f4f98c40-00e2-11f1-bddf-0d0aebe13f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2930471" name="f8a6a2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943356" name="f8a6a2d0-00ef-11f1-bddf-0d0aebe13f0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2736245" name="9d7744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344267" name="9d774430-00f6-11f1-bddf-0d0aebe13f0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3179793" name="1c5eff4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57860" name="1c5eff40-00e3-11f1-bddf-0d0aebe13f0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5073578" name="af1d10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815925" name="af1d1050-00ee-11f1-bddf-0d0aebe13f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2673080" name="4e7ffb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758886" name="4e7ffb30-00ef-11f1-bddf-0d0aebe13f0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984873" name="bd4836d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5548" name="bd4836d0-00f5-11f1-bddf-0d0aebe13f0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25/27 </w:t>
            </w:r>
          </w:p>
        </w:tc>
        <w:tc>
          <w:p>
            <w:pPr>
              <w:spacing w:before="0" w:after="0" w:line="240" w:lineRule="auto"/>
            </w:pPr>
            <w:r>
              <w:t>Fassadenschindel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7546775" name="d066a4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766812" name="d066a4c0-00e3-11f1-bddf-0d0aebe13f0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ng</w:t>
            </w:r>
          </w:p>
          <w:p>
            <w:pPr>
              <w:spacing w:before="0" w:after="0" w:line="240" w:lineRule="auto"/>
            </w:pPr>
            <w:r>
              <w:t>25/DG</w:t>
            </w:r>
          </w:p>
        </w:tc>
        <w:tc>
          <w:p>
            <w:pPr>
              <w:spacing w:before="0" w:after="0" w:line="240" w:lineRule="auto"/>
            </w:pPr>
            <w:r>
              <w:t>Formteil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9901216" name="69240db0-00e4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798896" name="69240db0-00e4-11f1-bddf-0d0aebe13f0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25/DG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5400243" name="c51b7310-00e4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268400" name="c51b7310-00e4-11f1-bddf-0d0aebe13f0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und Zwischenböden </w:t>
            </w:r>
          </w:p>
          <w:p>
            <w:pPr>
              <w:spacing w:before="0" w:after="0" w:line="240" w:lineRule="auto"/>
            </w:pPr>
            <w:r>
              <w:t>Treppenhaus 25/27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einschichtiger 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2462769" name="3f11df5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58417" name="3f11df50-00e6-11f1-bddf-0d0aebe13f0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und Zwischenböden </w:t>
            </w:r>
          </w:p>
          <w:p>
            <w:pPr>
              <w:spacing w:before="0" w:after="0" w:line="240" w:lineRule="auto"/>
            </w:pPr>
            <w:r>
              <w:t>Treppenhaus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p>
            <w:pPr>
              <w:spacing w:before="0" w:after="0" w:line="240" w:lineRule="auto"/>
            </w:pPr>
            <w:r>
              <w:t>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2469727" name="ab6bafd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17603" name="ab6bafd0-00e8-11f1-bddf-0d0aebe13f0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1886677" name="e3a9c0a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614943" name="e3a9c0a0-00f0-11f1-bddf-0d0aebe13f0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655979" name="5f12c52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060330" name="5f12c520-00f1-11f1-bddf-0d0aebe13f0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Keller</w:t>
            </w:r>
          </w:p>
          <w:p>
            <w:pPr>
              <w:spacing w:before="0" w:after="0" w:line="240" w:lineRule="auto"/>
            </w:pPr>
            <w:r>
              <w:t>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8998349" name="3630f5e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317710" name="3630f5e0-00f2-11f1-bddf-0d0aebe13f0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2046955" name="0c437ba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155699" name="0c437ba0-00f6-11f1-bddf-0d0aebe13f0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3020608" name="6d995140-0128-11f1-91cd-21493e548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185430" name="6d995140-0128-11f1-91cd-21493e5484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Gässli 25/27, 8162 Steinmaur</w:t>
          </w:r>
        </w:p>
        <w:p>
          <w:pPr>
            <w:spacing w:before="0" w:after="0"/>
          </w:pPr>
          <w:r>
            <w:t>631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